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58042" w14:textId="7BD64E73" w:rsidR="00391BA8" w:rsidRPr="00391BA8" w:rsidRDefault="00391BA8" w:rsidP="00391BA8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</w:pPr>
      <w:r w:rsidRPr="00391BA8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ZP/</w:t>
      </w:r>
      <w:r w:rsidR="00660A52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3</w:t>
      </w:r>
      <w:r w:rsidRPr="00391BA8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/202</w:t>
      </w:r>
      <w:r w:rsidR="00F4369A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6</w:t>
      </w:r>
      <w:r w:rsidRPr="00391BA8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</w:p>
    <w:p w14:paraId="00963F05" w14:textId="73FFAD23" w:rsidR="00391BA8" w:rsidRDefault="00391BA8" w:rsidP="00391BA8">
      <w:pPr>
        <w:spacing w:after="0"/>
        <w:jc w:val="both"/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ar-SA"/>
        </w:rPr>
      </w:pPr>
      <w:r w:rsidRPr="00391BA8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 xml:space="preserve">Postępowanie o udzielenie zamówienia publicznego w ramach projektu pn.: </w:t>
      </w:r>
      <w:r w:rsidR="00F4369A" w:rsidRPr="00F4369A"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ar-SA"/>
        </w:rPr>
        <w:t>„Rozbudowa instalacji biologicznego przetwarzania odpadów biodegradowalnych selektywnie zebranych, w m. Ruda k/Wielunia” w zakresie realizacji zadania - zakup i dostawa sprzętu mobilnego – rozdrabniacza mobilnego”</w:t>
      </w:r>
    </w:p>
    <w:p w14:paraId="5C6E3965" w14:textId="77777777" w:rsidR="0030502C" w:rsidRDefault="0030502C" w:rsidP="00391BA8">
      <w:pPr>
        <w:spacing w:after="0"/>
        <w:jc w:val="both"/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ar-SA"/>
        </w:rPr>
      </w:pPr>
    </w:p>
    <w:p w14:paraId="17C858BD" w14:textId="77777777" w:rsidR="0030502C" w:rsidRPr="00626712" w:rsidRDefault="0030502C" w:rsidP="0030502C">
      <w:pPr>
        <w:spacing w:after="120" w:line="360" w:lineRule="auto"/>
        <w:jc w:val="center"/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  <w:lang w:val="pl-PL"/>
        </w:rPr>
      </w:pPr>
      <w:r w:rsidRPr="00626712">
        <w:rPr>
          <w:rFonts w:ascii="Arial" w:eastAsia="Calibri" w:hAnsi="Arial" w:cs="Arial"/>
          <w:bCs/>
          <w:sz w:val="24"/>
          <w:szCs w:val="24"/>
          <w:lang w:val="pl-PL"/>
        </w:rPr>
        <w:t>Program współfinansowany ze środków Europejskiego Funduszu Rozwoju Regionalnego w ramach programu regionalnego Fundusze Europejskie dla Łódzkiego 2021 – 2027</w:t>
      </w:r>
      <w:r w:rsidRPr="00626712"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  <w:lang w:val="pl-PL"/>
        </w:rPr>
        <w:t xml:space="preserve">, </w:t>
      </w:r>
      <w:r w:rsidRPr="00626712">
        <w:rPr>
          <w:rFonts w:ascii="Arial" w:eastAsia="Calibri" w:hAnsi="Arial" w:cs="Arial"/>
          <w:bCs/>
          <w:sz w:val="24"/>
          <w:szCs w:val="24"/>
          <w:lang w:val="pl-PL"/>
        </w:rPr>
        <w:t xml:space="preserve"> umowa nr FELD.02.13-IZ.00-0008/24-00</w:t>
      </w:r>
    </w:p>
    <w:p w14:paraId="7171F132" w14:textId="77777777" w:rsidR="0030502C" w:rsidRPr="00391BA8" w:rsidRDefault="0030502C" w:rsidP="00391BA8">
      <w:pPr>
        <w:spacing w:after="0"/>
        <w:jc w:val="both"/>
        <w:rPr>
          <w:rFonts w:ascii="Arial" w:eastAsia="Times New Roman" w:hAnsi="Arial" w:cs="Arial"/>
          <w:bCs/>
          <w:kern w:val="2"/>
          <w:sz w:val="24"/>
          <w:szCs w:val="24"/>
          <w:lang w:val="pl-PL" w:eastAsia="ar-SA"/>
        </w:rPr>
      </w:pPr>
    </w:p>
    <w:p w14:paraId="1EFC4A88" w14:textId="256EB918" w:rsidR="00391BA8" w:rsidRPr="00391BA8" w:rsidRDefault="00391BA8" w:rsidP="00391BA8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</w:pPr>
      <w:r w:rsidRPr="00391BA8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391BA8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391BA8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391BA8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391BA8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391BA8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391BA8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391BA8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391BA8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  <w:t>Załącznik nr 1</w:t>
      </w:r>
      <w:r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0</w:t>
      </w:r>
      <w:r w:rsidRPr="00391BA8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 xml:space="preserve"> do SWZ</w:t>
      </w:r>
    </w:p>
    <w:p w14:paraId="48467B94" w14:textId="77777777" w:rsidR="00391BA8" w:rsidRPr="00391BA8" w:rsidRDefault="00391BA8" w:rsidP="00391BA8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52FFCA4F" w14:textId="77777777" w:rsidR="00391BA8" w:rsidRPr="00391BA8" w:rsidRDefault="00391BA8" w:rsidP="00391BA8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391BA8">
        <w:rPr>
          <w:rFonts w:ascii="Arial" w:eastAsia="Calibri" w:hAnsi="Arial" w:cs="Arial"/>
          <w:sz w:val="24"/>
          <w:szCs w:val="24"/>
          <w:lang w:val="pl-PL"/>
        </w:rPr>
        <w:t xml:space="preserve">Zamawiający </w:t>
      </w:r>
    </w:p>
    <w:p w14:paraId="3A0127F8" w14:textId="77777777" w:rsidR="00391BA8" w:rsidRPr="00391BA8" w:rsidRDefault="00391BA8" w:rsidP="00391BA8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391BA8">
        <w:rPr>
          <w:rFonts w:ascii="Arial" w:eastAsia="Calibri" w:hAnsi="Arial" w:cs="Arial"/>
          <w:sz w:val="24"/>
          <w:szCs w:val="24"/>
          <w:lang w:val="pl-PL"/>
        </w:rPr>
        <w:t>Przedsiębiorstwo Komunalne Sp. z o.o.</w:t>
      </w:r>
    </w:p>
    <w:p w14:paraId="596724D1" w14:textId="77777777" w:rsidR="00391BA8" w:rsidRPr="00391BA8" w:rsidRDefault="00391BA8" w:rsidP="00391BA8">
      <w:pPr>
        <w:spacing w:after="0"/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</w:pPr>
      <w:r w:rsidRPr="00391BA8"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  <w:t>Ul. Zamenhofa 17; 98-300 Wieluń</w:t>
      </w:r>
    </w:p>
    <w:p w14:paraId="60023601" w14:textId="30710968" w:rsidR="00391BA8" w:rsidRPr="00391BA8" w:rsidRDefault="00391BA8" w:rsidP="00F4369A">
      <w:pPr>
        <w:spacing w:after="0"/>
        <w:rPr>
          <w:rFonts w:ascii="Arial" w:eastAsia="Calibri" w:hAnsi="Arial" w:cs="Arial"/>
          <w:sz w:val="24"/>
          <w:szCs w:val="24"/>
          <w:lang w:val="pl-PL"/>
        </w:rPr>
      </w:pPr>
      <w:r w:rsidRPr="00391BA8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                                                                        </w:t>
      </w:r>
    </w:p>
    <w:p w14:paraId="4FDEA3E5" w14:textId="77777777" w:rsidR="00391BA8" w:rsidRPr="00391BA8" w:rsidRDefault="00391BA8" w:rsidP="00391BA8">
      <w:pPr>
        <w:spacing w:after="0"/>
        <w:ind w:left="4248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2B4278BC" w14:textId="73B409F4" w:rsidR="00391BA8" w:rsidRPr="00391BA8" w:rsidRDefault="00391BA8" w:rsidP="00391BA8">
      <w:pPr>
        <w:spacing w:after="0"/>
        <w:ind w:left="4248"/>
        <w:jc w:val="both"/>
        <w:rPr>
          <w:rFonts w:ascii="Arial" w:eastAsia="Times New Roman" w:hAnsi="Arial" w:cs="Arial"/>
          <w:b/>
          <w:sz w:val="24"/>
          <w:szCs w:val="24"/>
          <w:lang w:val="pl-PL" w:eastAsia="pl-PL"/>
        </w:rPr>
      </w:pPr>
      <w:r>
        <w:rPr>
          <w:rFonts w:ascii="Arial" w:eastAsia="Calibri" w:hAnsi="Arial" w:cs="Arial"/>
          <w:sz w:val="24"/>
          <w:szCs w:val="24"/>
          <w:lang w:val="pl-PL"/>
        </w:rPr>
        <w:t xml:space="preserve">     </w:t>
      </w:r>
      <w:r w:rsidRPr="00391BA8">
        <w:rPr>
          <w:rFonts w:ascii="Arial" w:eastAsia="Calibri" w:hAnsi="Arial" w:cs="Arial"/>
          <w:sz w:val="24"/>
          <w:szCs w:val="24"/>
          <w:lang w:val="pl-PL"/>
        </w:rPr>
        <w:t>………...................., dnia  .........................</w:t>
      </w:r>
    </w:p>
    <w:p w14:paraId="301E9765" w14:textId="77777777" w:rsidR="00391BA8" w:rsidRPr="00391BA8" w:rsidRDefault="00391BA8" w:rsidP="00391BA8">
      <w:pPr>
        <w:spacing w:after="0"/>
        <w:jc w:val="both"/>
        <w:rPr>
          <w:rFonts w:ascii="Arial" w:eastAsia="Calibri" w:hAnsi="Arial" w:cs="Arial"/>
          <w:b/>
          <w:sz w:val="24"/>
          <w:szCs w:val="24"/>
          <w:lang w:val="pl-PL" w:eastAsia="pl-PL"/>
        </w:rPr>
      </w:pPr>
    </w:p>
    <w:p w14:paraId="20A2C207" w14:textId="77777777" w:rsidR="00391BA8" w:rsidRPr="00391BA8" w:rsidRDefault="00391BA8" w:rsidP="00391BA8">
      <w:pPr>
        <w:spacing w:after="0"/>
        <w:rPr>
          <w:rFonts w:ascii="Arial" w:eastAsia="Calibri" w:hAnsi="Arial" w:cs="Arial"/>
          <w:sz w:val="24"/>
          <w:szCs w:val="24"/>
          <w:lang w:val="pl-PL"/>
        </w:rPr>
      </w:pPr>
      <w:r w:rsidRPr="00391BA8">
        <w:rPr>
          <w:rFonts w:ascii="Arial" w:eastAsia="Calibri" w:hAnsi="Arial" w:cs="Arial"/>
          <w:sz w:val="24"/>
          <w:szCs w:val="24"/>
          <w:lang w:val="pl-PL"/>
        </w:rPr>
        <w:t>Nazwa Podmiotu udostępniającego zasoby : ……………………………………………</w:t>
      </w:r>
    </w:p>
    <w:p w14:paraId="1EFA5332" w14:textId="77777777" w:rsidR="00391BA8" w:rsidRPr="00391BA8" w:rsidRDefault="00391BA8" w:rsidP="00391BA8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391BA8">
        <w:rPr>
          <w:rFonts w:ascii="Arial" w:eastAsia="Calibri" w:hAnsi="Arial" w:cs="Arial"/>
          <w:sz w:val="24"/>
          <w:szCs w:val="24"/>
          <w:lang w:val="pl-PL"/>
        </w:rPr>
        <w:t>.......................................................................................................................................</w:t>
      </w:r>
    </w:p>
    <w:p w14:paraId="0456780A" w14:textId="77777777" w:rsidR="00391BA8" w:rsidRPr="00391BA8" w:rsidRDefault="00391BA8" w:rsidP="00391BA8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391BA8">
        <w:rPr>
          <w:rFonts w:ascii="Arial" w:eastAsia="Calibri" w:hAnsi="Arial" w:cs="Arial"/>
          <w:sz w:val="24"/>
          <w:szCs w:val="24"/>
          <w:lang w:val="pl-PL"/>
        </w:rPr>
        <w:t>Adres  ............................................................................................................................</w:t>
      </w:r>
    </w:p>
    <w:p w14:paraId="0447C711" w14:textId="77777777" w:rsidR="00391BA8" w:rsidRPr="00391BA8" w:rsidRDefault="00391BA8" w:rsidP="00391BA8">
      <w:pPr>
        <w:spacing w:after="0"/>
        <w:ind w:left="15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391BA8">
        <w:rPr>
          <w:rFonts w:ascii="Arial" w:eastAsia="Calibri" w:hAnsi="Arial" w:cs="Arial"/>
          <w:sz w:val="24"/>
          <w:szCs w:val="24"/>
          <w:lang w:val="pl-PL"/>
        </w:rPr>
        <w:t>.......................................................................................................................................</w:t>
      </w:r>
    </w:p>
    <w:p w14:paraId="50AC89D4" w14:textId="77777777" w:rsidR="00391BA8" w:rsidRPr="00391BA8" w:rsidRDefault="00391BA8" w:rsidP="00391BA8">
      <w:pPr>
        <w:spacing w:after="0" w:line="254" w:lineRule="auto"/>
        <w:rPr>
          <w:rFonts w:ascii="Arial" w:eastAsia="Calibri" w:hAnsi="Arial" w:cs="Arial"/>
          <w:b/>
          <w:sz w:val="24"/>
          <w:szCs w:val="24"/>
          <w:lang w:val="pl-PL"/>
        </w:rPr>
      </w:pPr>
    </w:p>
    <w:p w14:paraId="06305BC4" w14:textId="77777777" w:rsidR="00391BA8" w:rsidRPr="00391BA8" w:rsidRDefault="00391BA8" w:rsidP="00391BA8">
      <w:pPr>
        <w:spacing w:after="0" w:line="254" w:lineRule="auto"/>
        <w:rPr>
          <w:rFonts w:ascii="Arial" w:eastAsia="Calibri" w:hAnsi="Arial" w:cs="Arial"/>
          <w:sz w:val="24"/>
          <w:szCs w:val="24"/>
          <w:u w:val="single"/>
          <w:lang w:val="pl-PL"/>
        </w:rPr>
      </w:pPr>
      <w:r w:rsidRPr="00391BA8">
        <w:rPr>
          <w:rFonts w:ascii="Arial" w:eastAsia="Calibri" w:hAnsi="Arial" w:cs="Arial"/>
          <w:sz w:val="24"/>
          <w:szCs w:val="24"/>
          <w:u w:val="single"/>
          <w:lang w:val="pl-PL"/>
        </w:rPr>
        <w:t>reprezentowany przez:</w:t>
      </w:r>
    </w:p>
    <w:p w14:paraId="083D2834" w14:textId="659B018D" w:rsidR="00391BA8" w:rsidRPr="00391BA8" w:rsidRDefault="00391BA8" w:rsidP="00391BA8">
      <w:pPr>
        <w:spacing w:after="0" w:line="480" w:lineRule="auto"/>
        <w:ind w:right="5954"/>
        <w:rPr>
          <w:rFonts w:ascii="Arial" w:eastAsia="Calibri" w:hAnsi="Arial" w:cs="Arial"/>
          <w:sz w:val="24"/>
          <w:szCs w:val="24"/>
          <w:lang w:val="pl-PL"/>
        </w:rPr>
      </w:pPr>
      <w:r w:rsidRPr="00391BA8">
        <w:rPr>
          <w:rFonts w:ascii="Arial" w:eastAsia="Calibri" w:hAnsi="Arial" w:cs="Arial"/>
          <w:sz w:val="24"/>
          <w:szCs w:val="24"/>
          <w:lang w:val="pl-PL"/>
        </w:rPr>
        <w:t>…………………………………………………………………………</w:t>
      </w:r>
    </w:p>
    <w:p w14:paraId="2D3BF6A2" w14:textId="77777777" w:rsidR="00391BA8" w:rsidRPr="00391BA8" w:rsidRDefault="00391BA8" w:rsidP="00391BA8">
      <w:pPr>
        <w:spacing w:after="0" w:line="254" w:lineRule="auto"/>
        <w:ind w:right="5953"/>
        <w:rPr>
          <w:rFonts w:ascii="Arial" w:eastAsia="Calibri" w:hAnsi="Arial" w:cs="Arial"/>
          <w:i/>
          <w:sz w:val="24"/>
          <w:szCs w:val="24"/>
          <w:lang w:val="pl-PL"/>
        </w:rPr>
      </w:pPr>
      <w:r w:rsidRPr="00391BA8">
        <w:rPr>
          <w:rFonts w:ascii="Arial" w:eastAsia="Calibri" w:hAnsi="Arial" w:cs="Arial"/>
          <w:i/>
          <w:sz w:val="24"/>
          <w:szCs w:val="24"/>
          <w:lang w:val="pl-PL"/>
        </w:rPr>
        <w:t>(imię, nazwisko, stanowisko/podstawa do reprezentacji)</w:t>
      </w:r>
    </w:p>
    <w:p w14:paraId="707170FA" w14:textId="77777777" w:rsidR="00391BA8" w:rsidRPr="00391BA8" w:rsidRDefault="00391BA8" w:rsidP="00391BA8">
      <w:pPr>
        <w:spacing w:after="0" w:line="254" w:lineRule="auto"/>
        <w:rPr>
          <w:rFonts w:ascii="Arial" w:eastAsia="Calibri" w:hAnsi="Arial" w:cs="Arial"/>
          <w:b/>
          <w:sz w:val="20"/>
          <w:szCs w:val="20"/>
          <w:lang w:val="pl-PL"/>
        </w:rPr>
      </w:pPr>
    </w:p>
    <w:p w14:paraId="4B0815A4" w14:textId="77777777" w:rsidR="00391BA8" w:rsidRPr="00391BA8" w:rsidRDefault="00391BA8" w:rsidP="00391BA8">
      <w:pPr>
        <w:spacing w:after="120" w:line="360" w:lineRule="auto"/>
        <w:jc w:val="center"/>
        <w:rPr>
          <w:rFonts w:ascii="Arial" w:eastAsia="Calibri" w:hAnsi="Arial" w:cs="Arial"/>
          <w:b/>
          <w:u w:val="single"/>
          <w:lang w:val="pl-PL"/>
        </w:rPr>
      </w:pPr>
      <w:r w:rsidRPr="00391BA8">
        <w:rPr>
          <w:rFonts w:ascii="Arial" w:eastAsia="Calibri" w:hAnsi="Arial" w:cs="Arial"/>
          <w:b/>
          <w:u w:val="single"/>
          <w:lang w:val="pl-PL"/>
        </w:rPr>
        <w:t xml:space="preserve">Oświadczenia podmiotu udostępniającego zasoby </w:t>
      </w:r>
    </w:p>
    <w:p w14:paraId="103300EF" w14:textId="77777777" w:rsidR="00391BA8" w:rsidRPr="00391BA8" w:rsidRDefault="00391BA8" w:rsidP="00391BA8">
      <w:pPr>
        <w:spacing w:before="120" w:after="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  <w:lang w:val="pl-PL"/>
        </w:rPr>
      </w:pPr>
      <w:r w:rsidRPr="00391BA8">
        <w:rPr>
          <w:rFonts w:ascii="Arial" w:eastAsia="Calibri" w:hAnsi="Arial" w:cs="Arial"/>
          <w:b/>
          <w:sz w:val="20"/>
          <w:szCs w:val="20"/>
          <w:u w:val="single"/>
          <w:lang w:val="pl-PL"/>
        </w:rPr>
        <w:t xml:space="preserve">DOTYCZĄCE PRZESŁANEK WYKLUCZENIA Z ART. 5K ROZPORZĄDZENIA 833/2014 ORAZ ART. 7 UST. 1 USTAWY </w:t>
      </w:r>
      <w:r w:rsidRPr="00391BA8">
        <w:rPr>
          <w:rFonts w:ascii="Arial" w:eastAsia="Calibri" w:hAnsi="Arial" w:cs="Arial"/>
          <w:b/>
          <w:caps/>
          <w:sz w:val="20"/>
          <w:szCs w:val="20"/>
          <w:u w:val="single"/>
          <w:lang w:val="pl-PL"/>
        </w:rPr>
        <w:t>o szczególnych rozwiązaniach w zakresie przeciwdziałania wspieraniu agresji na Ukrainę oraz służących ochronie bezpieczeństwa narodowego</w:t>
      </w:r>
    </w:p>
    <w:p w14:paraId="0FB787D3" w14:textId="77777777" w:rsidR="00391BA8" w:rsidRPr="00391BA8" w:rsidRDefault="00391BA8" w:rsidP="00391BA8">
      <w:pPr>
        <w:spacing w:before="120" w:after="0" w:line="360" w:lineRule="auto"/>
        <w:jc w:val="center"/>
        <w:rPr>
          <w:rFonts w:ascii="Arial" w:eastAsia="Calibri" w:hAnsi="Arial" w:cs="Arial"/>
          <w:b/>
          <w:sz w:val="21"/>
          <w:szCs w:val="21"/>
          <w:lang w:val="pl-PL"/>
        </w:rPr>
      </w:pPr>
      <w:r w:rsidRPr="00391BA8">
        <w:rPr>
          <w:rFonts w:ascii="Arial" w:eastAsia="Calibri" w:hAnsi="Arial" w:cs="Arial"/>
          <w:b/>
          <w:sz w:val="21"/>
          <w:szCs w:val="21"/>
          <w:lang w:val="pl-PL"/>
        </w:rPr>
        <w:t xml:space="preserve">składane na podstawie art. 125 ust. 5 ustawy </w:t>
      </w:r>
      <w:proofErr w:type="spellStart"/>
      <w:r w:rsidRPr="00391BA8">
        <w:rPr>
          <w:rFonts w:ascii="Arial" w:eastAsia="Calibri" w:hAnsi="Arial" w:cs="Arial"/>
          <w:b/>
          <w:sz w:val="21"/>
          <w:szCs w:val="21"/>
          <w:lang w:val="pl-PL"/>
        </w:rPr>
        <w:t>Pzp</w:t>
      </w:r>
      <w:proofErr w:type="spellEnd"/>
    </w:p>
    <w:p w14:paraId="1EF8B732" w14:textId="4C7EEF88" w:rsidR="00391BA8" w:rsidRPr="00391BA8" w:rsidRDefault="00391BA8" w:rsidP="00391BA8">
      <w:pPr>
        <w:spacing w:after="0"/>
        <w:jc w:val="both"/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zh-CN"/>
        </w:rPr>
      </w:pPr>
      <w:r w:rsidRPr="00391BA8">
        <w:rPr>
          <w:rFonts w:ascii="Arial" w:eastAsia="Calibri" w:hAnsi="Arial" w:cs="Arial"/>
          <w:sz w:val="21"/>
          <w:szCs w:val="21"/>
          <w:lang w:val="pl-PL"/>
        </w:rPr>
        <w:lastRenderedPageBreak/>
        <w:t xml:space="preserve">Na potrzeby postępowania o udzielenie zamówienia publicznego </w:t>
      </w:r>
      <w:r w:rsidRPr="00391BA8">
        <w:rPr>
          <w:rFonts w:ascii="Arial" w:eastAsia="Calibri" w:hAnsi="Arial" w:cs="Arial"/>
          <w:sz w:val="21"/>
          <w:szCs w:val="21"/>
          <w:lang w:val="pl-PL"/>
        </w:rPr>
        <w:br/>
        <w:t>pn</w:t>
      </w:r>
      <w:r>
        <w:rPr>
          <w:rFonts w:ascii="Arial" w:eastAsia="Calibri" w:hAnsi="Arial" w:cs="Arial"/>
          <w:sz w:val="21"/>
          <w:szCs w:val="21"/>
          <w:lang w:val="pl-PL"/>
        </w:rPr>
        <w:t xml:space="preserve">. </w:t>
      </w:r>
      <w:r w:rsidR="00F4369A" w:rsidRPr="00F4369A">
        <w:rPr>
          <w:rFonts w:ascii="Arial" w:eastAsia="Calibri" w:hAnsi="Arial" w:cs="Arial"/>
          <w:b/>
          <w:bCs/>
          <w:sz w:val="21"/>
          <w:szCs w:val="21"/>
          <w:lang w:val="pl-PL"/>
        </w:rPr>
        <w:t>„Rozbudowa instalacji biologicznego przetwarzania odpadów biodegradowalnych selektywnie zebranych, w m. Ruda k/Wielunia” w zakresie realizacji zadania - zakup i dostawa sprzętu mobilnego – rozdrabniacza mobilnego”</w:t>
      </w:r>
      <w:r w:rsidR="0030502C">
        <w:rPr>
          <w:rFonts w:ascii="Arial" w:eastAsia="Calibri" w:hAnsi="Arial" w:cs="Arial"/>
          <w:b/>
          <w:bCs/>
          <w:sz w:val="21"/>
          <w:szCs w:val="21"/>
          <w:lang w:val="pl-PL"/>
        </w:rPr>
        <w:t>,</w:t>
      </w:r>
      <w:r w:rsidR="0030502C"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zh-CN"/>
        </w:rPr>
        <w:t xml:space="preserve"> </w:t>
      </w:r>
      <w:r w:rsidRPr="00391BA8">
        <w:rPr>
          <w:rFonts w:ascii="Arial" w:eastAsia="Calibri" w:hAnsi="Arial" w:cs="Arial"/>
          <w:sz w:val="21"/>
          <w:szCs w:val="21"/>
          <w:lang w:val="pl-PL"/>
        </w:rPr>
        <w:t>prowadzonego przez Przedsiębiorstwo Komunalne Sp. z o.o.</w:t>
      </w:r>
      <w:r w:rsidRPr="00391BA8">
        <w:rPr>
          <w:rFonts w:ascii="Arial" w:eastAsia="Calibri" w:hAnsi="Arial" w:cs="Arial"/>
          <w:i/>
          <w:sz w:val="16"/>
          <w:szCs w:val="16"/>
          <w:lang w:val="pl-PL"/>
        </w:rPr>
        <w:t>,</w:t>
      </w:r>
      <w:r w:rsidRPr="00391BA8">
        <w:rPr>
          <w:rFonts w:ascii="Arial" w:eastAsia="Calibri" w:hAnsi="Arial" w:cs="Arial"/>
          <w:i/>
          <w:sz w:val="18"/>
          <w:szCs w:val="18"/>
          <w:lang w:val="pl-PL"/>
        </w:rPr>
        <w:t xml:space="preserve"> </w:t>
      </w:r>
      <w:r w:rsidRPr="00391BA8">
        <w:rPr>
          <w:rFonts w:ascii="Arial" w:eastAsia="Calibri" w:hAnsi="Arial" w:cs="Arial"/>
          <w:sz w:val="21"/>
          <w:szCs w:val="21"/>
          <w:lang w:val="pl-PL"/>
        </w:rPr>
        <w:t>oświadczam, co następuje:</w:t>
      </w:r>
    </w:p>
    <w:p w14:paraId="4698B2A2" w14:textId="77777777" w:rsidR="00391BA8" w:rsidRPr="00391BA8" w:rsidRDefault="00391BA8" w:rsidP="00391BA8">
      <w:pPr>
        <w:shd w:val="clear" w:color="auto" w:fill="BFBFBF"/>
        <w:spacing w:before="360" w:after="0" w:line="360" w:lineRule="auto"/>
        <w:rPr>
          <w:rFonts w:ascii="Arial" w:eastAsia="Calibri" w:hAnsi="Arial" w:cs="Arial"/>
          <w:b/>
          <w:sz w:val="21"/>
          <w:szCs w:val="21"/>
          <w:lang w:val="pl-PL"/>
        </w:rPr>
      </w:pPr>
      <w:r w:rsidRPr="00391BA8">
        <w:rPr>
          <w:rFonts w:ascii="Arial" w:eastAsia="Calibri" w:hAnsi="Arial" w:cs="Arial"/>
          <w:b/>
          <w:sz w:val="21"/>
          <w:szCs w:val="21"/>
          <w:lang w:val="pl-PL"/>
        </w:rPr>
        <w:t>OŚWIADCZENIA DOTYCZĄCE PODMIOTU UDOSTEPNIAJĄCEGO ZASOBY:</w:t>
      </w:r>
    </w:p>
    <w:p w14:paraId="6B09D6E7" w14:textId="77777777" w:rsidR="00391BA8" w:rsidRPr="00391BA8" w:rsidRDefault="00391BA8" w:rsidP="00391BA8">
      <w:pPr>
        <w:numPr>
          <w:ilvl w:val="0"/>
          <w:numId w:val="10"/>
        </w:numPr>
        <w:spacing w:before="360" w:after="0" w:line="360" w:lineRule="auto"/>
        <w:contextualSpacing/>
        <w:jc w:val="both"/>
        <w:rPr>
          <w:rFonts w:ascii="Arial" w:eastAsia="Calibri" w:hAnsi="Arial" w:cs="Arial"/>
          <w:b/>
          <w:bCs/>
          <w:sz w:val="21"/>
          <w:szCs w:val="21"/>
          <w:lang w:val="pl-PL"/>
        </w:rPr>
      </w:pPr>
      <w:r w:rsidRPr="00391BA8">
        <w:rPr>
          <w:rFonts w:ascii="Arial" w:eastAsia="Calibri" w:hAnsi="Arial" w:cs="Arial"/>
          <w:sz w:val="21"/>
          <w:szCs w:val="21"/>
          <w:lang w:val="pl-PL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391BA8">
        <w:rPr>
          <w:rFonts w:ascii="Arial" w:eastAsia="Calibri" w:hAnsi="Arial" w:cs="Arial"/>
          <w:sz w:val="21"/>
          <w:szCs w:val="21"/>
          <w:vertAlign w:val="superscript"/>
          <w:lang w:val="pl-PL"/>
        </w:rPr>
        <w:footnoteReference w:id="1"/>
      </w:r>
    </w:p>
    <w:p w14:paraId="738644E4" w14:textId="77777777" w:rsidR="00391BA8" w:rsidRPr="00391BA8" w:rsidRDefault="00391BA8" w:rsidP="00391BA8">
      <w:pPr>
        <w:numPr>
          <w:ilvl w:val="0"/>
          <w:numId w:val="10"/>
        </w:numPr>
        <w:spacing w:after="0" w:line="360" w:lineRule="auto"/>
        <w:jc w:val="both"/>
        <w:rPr>
          <w:rFonts w:ascii="Arial" w:eastAsia="Calibri" w:hAnsi="Arial" w:cs="Arial"/>
          <w:b/>
          <w:bCs/>
          <w:sz w:val="21"/>
          <w:szCs w:val="21"/>
          <w:lang w:val="pl-PL"/>
        </w:rPr>
      </w:pPr>
      <w:r w:rsidRPr="00391BA8">
        <w:rPr>
          <w:rFonts w:ascii="Arial" w:eastAsia="Calibri" w:hAnsi="Arial" w:cs="Arial"/>
          <w:sz w:val="21"/>
          <w:szCs w:val="21"/>
          <w:lang w:val="pl-PL"/>
        </w:rPr>
        <w:t xml:space="preserve">Oświadczam, że nie zachodzą w stosunku do mnie przesłanki wykluczenia z postępowania na podstawie art. </w:t>
      </w:r>
      <w:r w:rsidRPr="00391BA8">
        <w:rPr>
          <w:rFonts w:ascii="Arial" w:eastAsia="Times New Roman" w:hAnsi="Arial" w:cs="Arial"/>
          <w:color w:val="222222"/>
          <w:sz w:val="21"/>
          <w:szCs w:val="21"/>
          <w:lang w:val="pl-PL" w:eastAsia="pl-PL"/>
        </w:rPr>
        <w:t xml:space="preserve">7 ust. 1 ustawy </w:t>
      </w:r>
      <w:r w:rsidRPr="00391BA8">
        <w:rPr>
          <w:rFonts w:ascii="Arial" w:eastAsia="Calibri" w:hAnsi="Arial" w:cs="Arial"/>
          <w:color w:val="222222"/>
          <w:sz w:val="21"/>
          <w:szCs w:val="21"/>
          <w:lang w:val="pl-PL"/>
        </w:rPr>
        <w:t>z dnia 13 kwietnia 2022 r.</w:t>
      </w:r>
      <w:r w:rsidRPr="00391BA8">
        <w:rPr>
          <w:rFonts w:ascii="Arial" w:eastAsia="Calibri" w:hAnsi="Arial" w:cs="Arial"/>
          <w:i/>
          <w:iCs/>
          <w:color w:val="222222"/>
          <w:sz w:val="21"/>
          <w:szCs w:val="21"/>
          <w:lang w:val="pl-PL"/>
        </w:rPr>
        <w:t xml:space="preserve"> o szczególnych rozwiązaniach w zakresie przeciwdziałania wspieraniu agresji na Ukrainę oraz służących ochronie bezpieczeństwa narodowego </w:t>
      </w:r>
      <w:r w:rsidRPr="00391BA8">
        <w:rPr>
          <w:rFonts w:ascii="Arial" w:eastAsia="Calibri" w:hAnsi="Arial" w:cs="Arial"/>
          <w:color w:val="222222"/>
          <w:sz w:val="21"/>
          <w:szCs w:val="21"/>
          <w:lang w:val="pl-PL"/>
        </w:rPr>
        <w:t>(Dz. U. poz. 835)</w:t>
      </w:r>
      <w:r w:rsidRPr="00391BA8">
        <w:rPr>
          <w:rFonts w:ascii="Arial" w:eastAsia="Calibri" w:hAnsi="Arial" w:cs="Arial"/>
          <w:i/>
          <w:iCs/>
          <w:color w:val="222222"/>
          <w:sz w:val="21"/>
          <w:szCs w:val="21"/>
          <w:lang w:val="pl-PL"/>
        </w:rPr>
        <w:t>.</w:t>
      </w:r>
      <w:r w:rsidRPr="00391BA8">
        <w:rPr>
          <w:rFonts w:ascii="Arial" w:eastAsia="Calibri" w:hAnsi="Arial" w:cs="Arial"/>
          <w:color w:val="222222"/>
          <w:sz w:val="21"/>
          <w:szCs w:val="21"/>
          <w:vertAlign w:val="superscript"/>
          <w:lang w:val="pl-PL"/>
        </w:rPr>
        <w:footnoteReference w:id="2"/>
      </w:r>
    </w:p>
    <w:p w14:paraId="010DCB1B" w14:textId="77777777" w:rsidR="00391BA8" w:rsidRPr="00391BA8" w:rsidRDefault="00391BA8" w:rsidP="00391BA8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  <w:lang w:val="pl-PL"/>
        </w:rPr>
      </w:pPr>
    </w:p>
    <w:p w14:paraId="09356A0F" w14:textId="77777777" w:rsidR="00391BA8" w:rsidRPr="00391BA8" w:rsidRDefault="00391BA8" w:rsidP="00391BA8">
      <w:pPr>
        <w:shd w:val="clear" w:color="auto" w:fill="BFBFBF"/>
        <w:spacing w:after="0" w:line="360" w:lineRule="auto"/>
        <w:jc w:val="both"/>
        <w:rPr>
          <w:rFonts w:ascii="Arial" w:eastAsia="Calibri" w:hAnsi="Arial" w:cs="Arial"/>
          <w:b/>
          <w:sz w:val="21"/>
          <w:szCs w:val="21"/>
          <w:lang w:val="pl-PL"/>
        </w:rPr>
      </w:pPr>
      <w:r w:rsidRPr="00391BA8">
        <w:rPr>
          <w:rFonts w:ascii="Arial" w:eastAsia="Calibri" w:hAnsi="Arial" w:cs="Arial"/>
          <w:b/>
          <w:sz w:val="21"/>
          <w:szCs w:val="21"/>
          <w:lang w:val="pl-PL"/>
        </w:rPr>
        <w:t>OŚWIADCZENIE DOTYCZĄCE PODANYCH INFORMACJI:</w:t>
      </w:r>
    </w:p>
    <w:p w14:paraId="61326B1C" w14:textId="77777777" w:rsidR="00391BA8" w:rsidRPr="00391BA8" w:rsidRDefault="00391BA8" w:rsidP="00391BA8">
      <w:pPr>
        <w:spacing w:after="0" w:line="360" w:lineRule="auto"/>
        <w:jc w:val="both"/>
        <w:rPr>
          <w:rFonts w:ascii="Arial" w:eastAsia="Calibri" w:hAnsi="Arial" w:cs="Arial"/>
          <w:b/>
          <w:lang w:val="pl-PL"/>
        </w:rPr>
      </w:pPr>
    </w:p>
    <w:p w14:paraId="6643F636" w14:textId="77777777" w:rsidR="00391BA8" w:rsidRPr="00391BA8" w:rsidRDefault="00391BA8" w:rsidP="00391BA8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val="pl-PL"/>
        </w:rPr>
      </w:pPr>
      <w:r w:rsidRPr="00391BA8">
        <w:rPr>
          <w:rFonts w:ascii="Arial" w:eastAsia="Calibri" w:hAnsi="Arial" w:cs="Arial"/>
          <w:sz w:val="21"/>
          <w:szCs w:val="21"/>
          <w:lang w:val="pl-PL"/>
        </w:rPr>
        <w:t xml:space="preserve">Oświadczam, że wszystkie informacje podane w powyższych oświadczeniach są aktualne </w:t>
      </w:r>
      <w:r w:rsidRPr="00391BA8">
        <w:rPr>
          <w:rFonts w:ascii="Arial" w:eastAsia="Calibri" w:hAnsi="Arial" w:cs="Arial"/>
          <w:sz w:val="21"/>
          <w:szCs w:val="21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58496077" w14:textId="77777777" w:rsidR="00391BA8" w:rsidRPr="00391BA8" w:rsidRDefault="00391BA8" w:rsidP="00391BA8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14:paraId="12068FD2" w14:textId="77777777" w:rsidR="00391BA8" w:rsidRPr="00391BA8" w:rsidRDefault="00391BA8" w:rsidP="00391BA8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val="pl-PL"/>
        </w:rPr>
      </w:pPr>
      <w:r w:rsidRPr="00391BA8">
        <w:rPr>
          <w:rFonts w:ascii="Arial" w:eastAsia="Calibri" w:hAnsi="Arial" w:cs="Arial"/>
          <w:b/>
          <w:sz w:val="21"/>
          <w:szCs w:val="21"/>
          <w:lang w:val="pl-PL"/>
        </w:rPr>
        <w:t>INFORMACJA DOTYCZĄCA DOSTĘPU DO PODMIOTOWYCH ŚRODKÓW DOWODOWYCH:</w:t>
      </w:r>
    </w:p>
    <w:p w14:paraId="20C835EB" w14:textId="77777777" w:rsidR="00391BA8" w:rsidRPr="00391BA8" w:rsidRDefault="00391BA8" w:rsidP="00391BA8">
      <w:pPr>
        <w:spacing w:after="0"/>
        <w:jc w:val="both"/>
        <w:rPr>
          <w:rFonts w:ascii="Cambria" w:eastAsia="Calibri" w:hAnsi="Cambria" w:cs="Arial"/>
          <w:sz w:val="24"/>
          <w:szCs w:val="24"/>
          <w:lang w:val="pl-PL"/>
        </w:rPr>
      </w:pPr>
      <w:r w:rsidRPr="00391BA8">
        <w:rPr>
          <w:rFonts w:ascii="Cambria" w:eastAsia="Calibri" w:hAnsi="Cambria" w:cs="Arial"/>
          <w:sz w:val="24"/>
          <w:szCs w:val="24"/>
          <w:lang w:val="pl-PL"/>
        </w:rPr>
        <w:t>Wskazuję następujące podmiotowe środki dowodowe, które można uzyskać za pomocą bezpłatnych i ogólnodostępnych baz danych, oraz</w:t>
      </w:r>
      <w:r w:rsidRPr="00391BA8">
        <w:rPr>
          <w:rFonts w:ascii="Cambria" w:eastAsia="Calibri" w:hAnsi="Cambria" w:cs="Times New Roman"/>
          <w:sz w:val="24"/>
          <w:szCs w:val="24"/>
          <w:lang w:val="pl-PL"/>
        </w:rPr>
        <w:t xml:space="preserve"> </w:t>
      </w:r>
      <w:r w:rsidRPr="00391BA8">
        <w:rPr>
          <w:rFonts w:ascii="Cambria" w:eastAsia="Calibri" w:hAnsi="Cambria" w:cs="Arial"/>
          <w:sz w:val="24"/>
          <w:szCs w:val="24"/>
          <w:lang w:val="pl-PL"/>
        </w:rPr>
        <w:t>dane umożliwiające dostęp do tych środków: ……………………………………………………………………………………………………………………..</w:t>
      </w:r>
    </w:p>
    <w:p w14:paraId="3BC94EEA" w14:textId="77777777" w:rsidR="00391BA8" w:rsidRPr="00391BA8" w:rsidRDefault="00391BA8" w:rsidP="00391BA8">
      <w:pPr>
        <w:spacing w:after="0"/>
        <w:jc w:val="both"/>
        <w:rPr>
          <w:rFonts w:ascii="Cambria" w:eastAsia="Calibri" w:hAnsi="Cambria" w:cs="Arial"/>
          <w:sz w:val="20"/>
          <w:szCs w:val="20"/>
          <w:lang w:val="pl-PL"/>
        </w:rPr>
      </w:pPr>
      <w:r w:rsidRPr="00391BA8">
        <w:rPr>
          <w:rFonts w:ascii="Cambria" w:eastAsia="Calibri" w:hAnsi="Cambria" w:cs="Arial"/>
          <w:i/>
          <w:sz w:val="20"/>
          <w:szCs w:val="20"/>
          <w:lang w:val="pl-PL"/>
        </w:rPr>
        <w:t>(wskazać podmiotowy środek dowodowy, adres internetowy, wydający urząd lub organ, dokładne dane referencyjne dokumentacji)</w:t>
      </w:r>
    </w:p>
    <w:p w14:paraId="34E538FB" w14:textId="77777777" w:rsidR="00391BA8" w:rsidRPr="00391BA8" w:rsidRDefault="00391BA8" w:rsidP="00391BA8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val="pl-PL"/>
        </w:rPr>
      </w:pPr>
    </w:p>
    <w:p w14:paraId="58C7C415" w14:textId="77777777" w:rsidR="00391BA8" w:rsidRPr="00391BA8" w:rsidRDefault="00391BA8" w:rsidP="00391BA8">
      <w:pPr>
        <w:spacing w:after="0"/>
        <w:jc w:val="both"/>
        <w:rPr>
          <w:rFonts w:ascii="Arial" w:eastAsia="Calibri" w:hAnsi="Arial" w:cs="Arial"/>
          <w:b/>
          <w:i/>
          <w:iCs/>
          <w:sz w:val="21"/>
          <w:szCs w:val="21"/>
          <w:lang w:val="pl-PL"/>
        </w:rPr>
      </w:pPr>
      <w:r w:rsidRPr="00391BA8">
        <w:rPr>
          <w:rFonts w:ascii="Arial" w:eastAsia="Calibri" w:hAnsi="Arial" w:cs="Arial"/>
          <w:b/>
          <w:i/>
          <w:iCs/>
          <w:sz w:val="21"/>
          <w:szCs w:val="21"/>
          <w:lang w:val="pl-PL"/>
        </w:rPr>
        <w:t>Podpis(y) osoby(osób) upoważnionej(</w:t>
      </w:r>
      <w:proofErr w:type="spellStart"/>
      <w:r w:rsidRPr="00391BA8">
        <w:rPr>
          <w:rFonts w:ascii="Arial" w:eastAsia="Calibri" w:hAnsi="Arial" w:cs="Arial"/>
          <w:b/>
          <w:i/>
          <w:iCs/>
          <w:sz w:val="21"/>
          <w:szCs w:val="21"/>
          <w:lang w:val="pl-PL"/>
        </w:rPr>
        <w:t>ych</w:t>
      </w:r>
      <w:proofErr w:type="spellEnd"/>
      <w:r w:rsidRPr="00391BA8">
        <w:rPr>
          <w:rFonts w:ascii="Arial" w:eastAsia="Calibri" w:hAnsi="Arial" w:cs="Arial"/>
          <w:b/>
          <w:i/>
          <w:iCs/>
          <w:sz w:val="21"/>
          <w:szCs w:val="21"/>
          <w:lang w:val="pl-PL"/>
        </w:rPr>
        <w:t xml:space="preserve">)  do reprezentowania podmiotu oraz złożenia kwalifikowanego podpisu elektronicznego. </w:t>
      </w:r>
    </w:p>
    <w:p w14:paraId="60BDF2A5" w14:textId="2BBC97E1" w:rsidR="00E929B4" w:rsidRPr="00690C07" w:rsidRDefault="00E929B4" w:rsidP="00690C07"/>
    <w:sectPr w:rsidR="00E929B4" w:rsidRPr="00690C07" w:rsidSect="00391B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67" w:bottom="113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AE1D0" w14:textId="77777777" w:rsidR="008856A7" w:rsidRDefault="008856A7" w:rsidP="00047F68">
      <w:pPr>
        <w:spacing w:after="0" w:line="240" w:lineRule="auto"/>
      </w:pPr>
      <w:r>
        <w:separator/>
      </w:r>
    </w:p>
  </w:endnote>
  <w:endnote w:type="continuationSeparator" w:id="0">
    <w:p w14:paraId="5428651A" w14:textId="77777777" w:rsidR="008856A7" w:rsidRDefault="008856A7" w:rsidP="0004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3E5E" w14:textId="77777777" w:rsidR="00047F68" w:rsidRDefault="00047F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C71A6" w14:textId="77777777" w:rsidR="00047F68" w:rsidRDefault="00047F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6955" w14:textId="77777777" w:rsidR="00047F68" w:rsidRDefault="00047F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BA3F2" w14:textId="77777777" w:rsidR="008856A7" w:rsidRDefault="008856A7" w:rsidP="00047F68">
      <w:pPr>
        <w:spacing w:after="0" w:line="240" w:lineRule="auto"/>
      </w:pPr>
      <w:r>
        <w:separator/>
      </w:r>
    </w:p>
  </w:footnote>
  <w:footnote w:type="continuationSeparator" w:id="0">
    <w:p w14:paraId="447DFC8B" w14:textId="77777777" w:rsidR="008856A7" w:rsidRDefault="008856A7" w:rsidP="00047F68">
      <w:pPr>
        <w:spacing w:after="0" w:line="240" w:lineRule="auto"/>
      </w:pPr>
      <w:r>
        <w:continuationSeparator/>
      </w:r>
    </w:p>
  </w:footnote>
  <w:footnote w:id="1">
    <w:p w14:paraId="02BA3DBD" w14:textId="77777777" w:rsidR="00391BA8" w:rsidRDefault="00391BA8" w:rsidP="00391BA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DDF228C" w14:textId="77777777" w:rsidR="00391BA8" w:rsidRDefault="00391BA8" w:rsidP="00391BA8">
      <w:pPr>
        <w:pStyle w:val="Tekstprzypisudolnego"/>
        <w:numPr>
          <w:ilvl w:val="0"/>
          <w:numId w:val="1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43D391E" w14:textId="77777777" w:rsidR="00391BA8" w:rsidRDefault="00391BA8" w:rsidP="00391BA8">
      <w:pPr>
        <w:pStyle w:val="Tekstprzypisudolnego"/>
        <w:numPr>
          <w:ilvl w:val="0"/>
          <w:numId w:val="11"/>
        </w:numPr>
        <w:rPr>
          <w:rFonts w:ascii="Arial" w:hAnsi="Arial" w:cs="Arial"/>
          <w:sz w:val="16"/>
          <w:szCs w:val="16"/>
        </w:rPr>
      </w:pPr>
      <w:bookmarkStart w:id="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BC4FFBA" w14:textId="77777777" w:rsidR="00391BA8" w:rsidRDefault="00391BA8" w:rsidP="00391BA8">
      <w:pPr>
        <w:pStyle w:val="Tekstprzypisudolnego"/>
        <w:numPr>
          <w:ilvl w:val="0"/>
          <w:numId w:val="1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F935584" w14:textId="77777777" w:rsidR="00391BA8" w:rsidRPr="00391BA8" w:rsidRDefault="00391BA8" w:rsidP="00391BA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 tym podwykonawców, dostawców lub podmiotów, na których zdolności polega się w rozumieniu dyrektyw w sprawie zamówień </w:t>
      </w:r>
      <w:r w:rsidRPr="00391BA8">
        <w:rPr>
          <w:rFonts w:ascii="Arial" w:hAnsi="Arial" w:cs="Arial"/>
          <w:sz w:val="16"/>
          <w:szCs w:val="16"/>
        </w:rPr>
        <w:t>publicznych, w przypadku gdy przypada na nich ponad 10 % wartości zamówienia.</w:t>
      </w:r>
    </w:p>
  </w:footnote>
  <w:footnote w:id="2">
    <w:p w14:paraId="124485B8" w14:textId="77777777" w:rsidR="00391BA8" w:rsidRPr="00391BA8" w:rsidRDefault="00391BA8" w:rsidP="00391BA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391BA8">
        <w:rPr>
          <w:rStyle w:val="Odwoanieprzypisudolnego"/>
          <w:rFonts w:ascii="Arial" w:hAnsi="Arial" w:cs="Arial"/>
          <w:sz w:val="16"/>
          <w:szCs w:val="16"/>
          <w:lang w:val="pl-PL"/>
        </w:rPr>
        <w:footnoteRef/>
      </w:r>
      <w:r w:rsidRPr="00391BA8">
        <w:rPr>
          <w:rFonts w:ascii="Arial" w:hAnsi="Arial" w:cs="Arial"/>
          <w:sz w:val="16"/>
          <w:szCs w:val="16"/>
          <w:lang w:val="pl-PL"/>
        </w:rPr>
        <w:t xml:space="preserve"> </w:t>
      </w:r>
      <w:r w:rsidRPr="00391BA8">
        <w:rPr>
          <w:rFonts w:ascii="Arial" w:hAnsi="Arial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391BA8">
        <w:rPr>
          <w:rFonts w:ascii="Arial" w:hAnsi="Arial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</w:t>
      </w:r>
      <w:r w:rsidRPr="00391BA8">
        <w:rPr>
          <w:rFonts w:ascii="Arial" w:hAnsi="Arial" w:cs="Arial"/>
          <w:color w:val="222222"/>
          <w:sz w:val="16"/>
          <w:szCs w:val="16"/>
          <w:lang w:val="pl-PL"/>
        </w:rPr>
        <w:t xml:space="preserve">z </w:t>
      </w:r>
      <w:r w:rsidRPr="00391BA8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 xml:space="preserve">postępowania o udzielenie zamówienia publicznego lub konkursu prowadzonego na podstawie ustawy </w:t>
      </w:r>
      <w:proofErr w:type="spellStart"/>
      <w:r w:rsidRPr="00391BA8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Pzp</w:t>
      </w:r>
      <w:proofErr w:type="spellEnd"/>
      <w:r w:rsidRPr="00391BA8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 xml:space="preserve"> wyklucza się:</w:t>
      </w:r>
    </w:p>
    <w:p w14:paraId="69CA925F" w14:textId="77777777" w:rsidR="00391BA8" w:rsidRPr="00391BA8" w:rsidRDefault="00391BA8" w:rsidP="00391B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 w:rsidRPr="00391BA8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5E3F00" w14:textId="77777777" w:rsidR="00391BA8" w:rsidRPr="00391BA8" w:rsidRDefault="00391BA8" w:rsidP="00391BA8">
      <w:pPr>
        <w:spacing w:after="0" w:line="240" w:lineRule="auto"/>
        <w:jc w:val="both"/>
        <w:rPr>
          <w:rFonts w:ascii="Arial" w:eastAsia="Calibri" w:hAnsi="Arial" w:cs="Arial"/>
          <w:color w:val="222222"/>
          <w:sz w:val="16"/>
          <w:szCs w:val="16"/>
          <w:lang w:val="pl-PL"/>
        </w:rPr>
      </w:pPr>
      <w:r w:rsidRPr="00391BA8">
        <w:rPr>
          <w:rFonts w:ascii="Arial" w:hAnsi="Arial" w:cs="Arial"/>
          <w:color w:val="222222"/>
          <w:sz w:val="16"/>
          <w:szCs w:val="16"/>
          <w:lang w:val="pl-PL"/>
        </w:rPr>
        <w:t xml:space="preserve">2) </w:t>
      </w:r>
      <w:r w:rsidRPr="00391BA8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A3997A" w14:textId="77777777" w:rsidR="00391BA8" w:rsidRPr="00391BA8" w:rsidRDefault="00391BA8" w:rsidP="00391BA8">
      <w:pPr>
        <w:spacing w:after="0" w:line="240" w:lineRule="auto"/>
        <w:jc w:val="both"/>
        <w:rPr>
          <w:rFonts w:ascii="Arial" w:hAnsi="Arial" w:cs="Arial"/>
          <w:sz w:val="16"/>
          <w:szCs w:val="16"/>
          <w:lang w:val="pl-PL"/>
        </w:rPr>
      </w:pPr>
      <w:r w:rsidRPr="00391BA8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E215" w14:textId="77777777" w:rsidR="00047F68" w:rsidRDefault="00047F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CBA71" w14:textId="7CE7F762" w:rsidR="00047F68" w:rsidRDefault="00047F68">
    <w:pPr>
      <w:pStyle w:val="Nagwek"/>
    </w:pPr>
    <w:bookmarkStart w:id="1" w:name="_Hlk192752443"/>
    <w:r>
      <w:rPr>
        <w:noProof/>
      </w:rPr>
      <w:drawing>
        <wp:inline distT="0" distB="0" distL="0" distR="0" wp14:anchorId="7EC6DBD9" wp14:editId="1CD28424">
          <wp:extent cx="5486400" cy="553085"/>
          <wp:effectExtent l="0" t="0" r="0" b="0"/>
          <wp:docPr id="21283564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29833306" w14:textId="77777777" w:rsidR="00047F68" w:rsidRDefault="00047F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5109" w14:textId="77777777" w:rsidR="00047F68" w:rsidRDefault="00047F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871588">
    <w:abstractNumId w:val="8"/>
  </w:num>
  <w:num w:numId="2" w16cid:durableId="1870684292">
    <w:abstractNumId w:val="6"/>
  </w:num>
  <w:num w:numId="3" w16cid:durableId="1383361644">
    <w:abstractNumId w:val="5"/>
  </w:num>
  <w:num w:numId="4" w16cid:durableId="875968353">
    <w:abstractNumId w:val="4"/>
  </w:num>
  <w:num w:numId="5" w16cid:durableId="445925121">
    <w:abstractNumId w:val="7"/>
  </w:num>
  <w:num w:numId="6" w16cid:durableId="756943884">
    <w:abstractNumId w:val="3"/>
  </w:num>
  <w:num w:numId="7" w16cid:durableId="1008139">
    <w:abstractNumId w:val="2"/>
  </w:num>
  <w:num w:numId="8" w16cid:durableId="1761178640">
    <w:abstractNumId w:val="1"/>
  </w:num>
  <w:num w:numId="9" w16cid:durableId="1269895603">
    <w:abstractNumId w:val="0"/>
  </w:num>
  <w:num w:numId="10" w16cid:durableId="7713652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08658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60DB"/>
    <w:rsid w:val="00034616"/>
    <w:rsid w:val="00047F68"/>
    <w:rsid w:val="0006063C"/>
    <w:rsid w:val="00067E2D"/>
    <w:rsid w:val="00100800"/>
    <w:rsid w:val="0015074B"/>
    <w:rsid w:val="00157A42"/>
    <w:rsid w:val="001F3AA9"/>
    <w:rsid w:val="0026222D"/>
    <w:rsid w:val="0029639D"/>
    <w:rsid w:val="002D2CE1"/>
    <w:rsid w:val="0030502C"/>
    <w:rsid w:val="003159B8"/>
    <w:rsid w:val="00326F90"/>
    <w:rsid w:val="00391BA8"/>
    <w:rsid w:val="00392CF9"/>
    <w:rsid w:val="0039640C"/>
    <w:rsid w:val="00542A93"/>
    <w:rsid w:val="00641735"/>
    <w:rsid w:val="00660A52"/>
    <w:rsid w:val="00690C07"/>
    <w:rsid w:val="006D2277"/>
    <w:rsid w:val="0076766C"/>
    <w:rsid w:val="007E419E"/>
    <w:rsid w:val="008856A7"/>
    <w:rsid w:val="009E67D2"/>
    <w:rsid w:val="00A727A2"/>
    <w:rsid w:val="00A74880"/>
    <w:rsid w:val="00AA1D8D"/>
    <w:rsid w:val="00AF6B6D"/>
    <w:rsid w:val="00B0141B"/>
    <w:rsid w:val="00B2171B"/>
    <w:rsid w:val="00B47730"/>
    <w:rsid w:val="00C36EE6"/>
    <w:rsid w:val="00C475FC"/>
    <w:rsid w:val="00C77A99"/>
    <w:rsid w:val="00C93934"/>
    <w:rsid w:val="00CB0664"/>
    <w:rsid w:val="00D32AF4"/>
    <w:rsid w:val="00D92F41"/>
    <w:rsid w:val="00DA5245"/>
    <w:rsid w:val="00E929B4"/>
    <w:rsid w:val="00EE5252"/>
    <w:rsid w:val="00F36B9F"/>
    <w:rsid w:val="00F4369A"/>
    <w:rsid w:val="00FC693F"/>
    <w:rsid w:val="00FE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7190FD"/>
  <w14:defaultImageDpi w14:val="300"/>
  <w15:docId w15:val="{33CA65F4-030E-4C68-8E7B-A351F65E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1BA8"/>
    <w:pPr>
      <w:spacing w:after="0" w:line="240" w:lineRule="auto"/>
    </w:pPr>
    <w:rPr>
      <w:rFonts w:ascii="Calibri" w:eastAsia="Calibri" w:hAnsi="Calibri" w:cs="Times New Roman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1BA8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1B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0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544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3806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Sylwester Pyzalski</cp:lastModifiedBy>
  <cp:revision>6</cp:revision>
  <dcterms:created xsi:type="dcterms:W3CDTF">2025-07-15T08:07:00Z</dcterms:created>
  <dcterms:modified xsi:type="dcterms:W3CDTF">2026-03-20T09:15:00Z</dcterms:modified>
  <cp:category/>
</cp:coreProperties>
</file>